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826" w:rsidRPr="00642077" w:rsidRDefault="00115A26" w:rsidP="00140B5D">
      <w:pPr>
        <w:jc w:val="right"/>
        <w:rPr>
          <w:rFonts w:ascii="PT Astra Serif" w:hAnsi="PT Astra Serif"/>
          <w:sz w:val="28"/>
          <w:szCs w:val="28"/>
        </w:rPr>
      </w:pPr>
      <w:r>
        <w:rPr>
          <w:rFonts w:ascii="PT Astra Serif" w:hAnsi="PT Astra Serif"/>
          <w:sz w:val="28"/>
          <w:szCs w:val="28"/>
        </w:rPr>
        <w:t>П</w:t>
      </w:r>
      <w:r w:rsidR="00BA6826" w:rsidRPr="00642077">
        <w:rPr>
          <w:rFonts w:ascii="PT Astra Serif" w:hAnsi="PT Astra Serif"/>
          <w:sz w:val="28"/>
          <w:szCs w:val="28"/>
        </w:rPr>
        <w:t xml:space="preserve">риложение </w:t>
      </w:r>
      <w:r>
        <w:rPr>
          <w:rFonts w:ascii="PT Astra Serif" w:hAnsi="PT Astra Serif"/>
          <w:sz w:val="28"/>
          <w:szCs w:val="28"/>
        </w:rPr>
        <w:t>4</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к решению Собрани</w:t>
      </w:r>
      <w:r>
        <w:rPr>
          <w:rFonts w:ascii="PT Astra Serif" w:hAnsi="PT Astra Serif"/>
          <w:sz w:val="28"/>
          <w:szCs w:val="28"/>
        </w:rPr>
        <w:t>я</w:t>
      </w:r>
      <w:r w:rsidRPr="002B694E">
        <w:rPr>
          <w:rFonts w:ascii="PT Astra Serif" w:hAnsi="PT Astra Serif"/>
          <w:sz w:val="28"/>
          <w:szCs w:val="28"/>
        </w:rPr>
        <w:t xml:space="preserve"> представителей</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муниципального образования </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Огаревское </w:t>
      </w:r>
      <w:proofErr w:type="spellStart"/>
      <w:r w:rsidRPr="002B694E">
        <w:rPr>
          <w:rFonts w:ascii="PT Astra Serif" w:hAnsi="PT Astra Serif"/>
          <w:sz w:val="28"/>
          <w:szCs w:val="28"/>
        </w:rPr>
        <w:t>Щекинского</w:t>
      </w:r>
      <w:proofErr w:type="spellEnd"/>
      <w:r w:rsidRPr="002B694E">
        <w:rPr>
          <w:rFonts w:ascii="PT Astra Serif" w:hAnsi="PT Astra Serif"/>
          <w:sz w:val="28"/>
          <w:szCs w:val="28"/>
        </w:rPr>
        <w:t xml:space="preserve"> района</w:t>
      </w:r>
    </w:p>
    <w:p w:rsidR="00BA6826" w:rsidRDefault="00BA6826" w:rsidP="00BA6826">
      <w:pPr>
        <w:shd w:val="clear" w:color="auto" w:fill="FFFFFF"/>
        <w:spacing w:line="276" w:lineRule="auto"/>
        <w:ind w:firstLine="709"/>
        <w:jc w:val="both"/>
        <w:rPr>
          <w:rFonts w:ascii="PT Astra Serif" w:eastAsiaTheme="minorHAnsi" w:hAnsi="PT Astra Serif" w:cs="Arial"/>
          <w:bCs/>
          <w:sz w:val="28"/>
          <w:szCs w:val="28"/>
          <w:lang w:eastAsia="en-US"/>
        </w:rPr>
      </w:pPr>
    </w:p>
    <w:p w:rsidR="00BA6826" w:rsidRPr="00BA6826" w:rsidRDefault="00BA6826" w:rsidP="00BA6826">
      <w:pPr>
        <w:shd w:val="clear" w:color="auto" w:fill="FFFFFF"/>
        <w:spacing w:line="276" w:lineRule="auto"/>
        <w:ind w:firstLine="709"/>
        <w:jc w:val="center"/>
        <w:rPr>
          <w:rFonts w:ascii="PT Astra Serif" w:hAnsi="PT Astra Serif"/>
          <w:b/>
          <w:sz w:val="28"/>
          <w:szCs w:val="28"/>
        </w:rPr>
      </w:pPr>
    </w:p>
    <w:p w:rsidR="00BA6826" w:rsidRPr="00BA6826" w:rsidRDefault="00BA6826" w:rsidP="00BA6826">
      <w:pPr>
        <w:shd w:val="clear" w:color="auto" w:fill="FFFFFF"/>
        <w:spacing w:line="276" w:lineRule="auto"/>
        <w:ind w:firstLine="709"/>
        <w:jc w:val="center"/>
        <w:rPr>
          <w:rFonts w:ascii="PT Astra Serif" w:hAnsi="PT Astra Serif"/>
          <w:b/>
          <w:sz w:val="28"/>
          <w:szCs w:val="28"/>
        </w:rPr>
      </w:pPr>
      <w:r w:rsidRPr="00BA6826">
        <w:rPr>
          <w:rFonts w:ascii="PT Astra Serif" w:hAnsi="PT Astra Serif"/>
          <w:b/>
          <w:sz w:val="28"/>
          <w:szCs w:val="28"/>
        </w:rPr>
        <w:t>КАРТА ПЛАНИРУЕМОГО РАЗМЕЩЕНИЯ ОБЪЕКТОВ МЕСТНОГО ЗНАЧЕНИЯ ПОСЕЛЕНИЯ</w:t>
      </w:r>
    </w:p>
    <w:p w:rsidR="00BA6826" w:rsidRDefault="00BA6826" w:rsidP="00BA6826">
      <w:pPr>
        <w:shd w:val="clear" w:color="auto" w:fill="FFFFFF"/>
        <w:spacing w:line="276" w:lineRule="auto"/>
        <w:ind w:firstLine="709"/>
        <w:jc w:val="both"/>
        <w:rPr>
          <w:rFonts w:ascii="PT Astra Serif" w:hAnsi="PT Astra Serif"/>
          <w:sz w:val="28"/>
          <w:szCs w:val="28"/>
        </w:rPr>
      </w:pPr>
    </w:p>
    <w:p w:rsidR="00BA6826" w:rsidRDefault="00140B5D" w:rsidP="00115A26">
      <w:pPr>
        <w:shd w:val="clear" w:color="auto" w:fill="FFFFFF"/>
        <w:spacing w:line="276" w:lineRule="auto"/>
        <w:jc w:val="both"/>
        <w:rPr>
          <w:rFonts w:ascii="PT Astra Serif" w:hAnsi="PT Astra Serif"/>
          <w:sz w:val="28"/>
          <w:szCs w:val="28"/>
        </w:rPr>
      </w:pPr>
      <w:r>
        <w:rPr>
          <w:rFonts w:ascii="PT Astra Serif" w:hAnsi="PT Astra Serif"/>
          <w:noProof/>
          <w:sz w:val="28"/>
          <w:szCs w:val="28"/>
        </w:rPr>
        <w:drawing>
          <wp:inline distT="0" distB="0" distL="0" distR="0">
            <wp:extent cx="5024666" cy="7112000"/>
            <wp:effectExtent l="0" t="0" r="5080" b="0"/>
            <wp:docPr id="18" name="Рисунок 18" descr="\\10.50.62.185\архитектура\ДОКУМЕНТЫ ТЕРРИТОРИАЛЬНОГО ПЛАНИРОВАНИЯ -все-\АКТУАЛИЗАЦИЯ ДТП  2019-2020\Огаревское по контракту 2019\Утверждение ГП и ПЗЗ\Генеральный план\положение о тер план\1. Карта планируемого размещения омз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50.62.185\архитектура\ДОКУМЕНТЫ ТЕРРИТОРИАЛЬНОГО ПЛАНИРОВАНИЯ -все-\АКТУАЛИЗАЦИЯ ДТП  2019-2020\Огаревское по контракту 2019\Утверждение ГП и ПЗЗ\Генеральный план\положение о тер план\1. Карта планируемого размещения омз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4666" cy="7112000"/>
                    </a:xfrm>
                    <a:prstGeom prst="rect">
                      <a:avLst/>
                    </a:prstGeom>
                    <a:noFill/>
                    <a:ln>
                      <a:noFill/>
                    </a:ln>
                  </pic:spPr>
                </pic:pic>
              </a:graphicData>
            </a:graphic>
          </wp:inline>
        </w:drawing>
      </w:r>
    </w:p>
    <w:p w:rsidR="00140B5D" w:rsidRDefault="00140B5D" w:rsidP="00140B5D">
      <w:pPr>
        <w:rPr>
          <w:rFonts w:ascii="PT Astra Serif" w:hAnsi="PT Astra Serif"/>
          <w:sz w:val="28"/>
          <w:szCs w:val="28"/>
        </w:rPr>
      </w:pPr>
      <w:bookmarkStart w:id="0" w:name="_GoBack"/>
      <w:bookmarkEnd w:id="0"/>
    </w:p>
    <w:sectPr w:rsidR="00140B5D" w:rsidSect="00234556">
      <w:foot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12" w:rsidRDefault="00631F12">
      <w:r>
        <w:separator/>
      </w:r>
    </w:p>
  </w:endnote>
  <w:endnote w:type="continuationSeparator" w:id="0">
    <w:p w:rsidR="00631F12" w:rsidRDefault="0063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rsidP="00C04EC8">
    <w:pPr>
      <w:pStyle w:val="ac"/>
      <w:tabs>
        <w:tab w:val="clear" w:pos="4677"/>
        <w:tab w:val="clear" w:pos="9355"/>
        <w:tab w:val="center" w:pos="9214"/>
        <w:tab w:val="right" w:pos="1431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12" w:rsidRDefault="00631F12">
      <w:r>
        <w:separator/>
      </w:r>
    </w:p>
  </w:footnote>
  <w:footnote w:type="continuationSeparator" w:id="0">
    <w:p w:rsidR="00631F12" w:rsidRDefault="00631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2">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9324CD"/>
    <w:multiLevelType w:val="hybridMultilevel"/>
    <w:tmpl w:val="2104E846"/>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FD82C7C"/>
    <w:multiLevelType w:val="hybridMultilevel"/>
    <w:tmpl w:val="2104E846"/>
    <w:numStyleLink w:val="35"/>
  </w:abstractNum>
  <w:abstractNum w:abstractNumId="10">
    <w:nsid w:val="31EA1679"/>
    <w:multiLevelType w:val="hybridMultilevel"/>
    <w:tmpl w:val="4E4E85B2"/>
    <w:lvl w:ilvl="0" w:tplc="94201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3B2C50E1"/>
    <w:multiLevelType w:val="hybridMultilevel"/>
    <w:tmpl w:val="3D6E2A26"/>
    <w:lvl w:ilvl="0" w:tplc="04190001">
      <w:start w:val="1"/>
      <w:numFmt w:val="bullet"/>
      <w:lvlText w:val=""/>
      <w:lvlJc w:val="left"/>
      <w:pPr>
        <w:ind w:left="720" w:hanging="360"/>
      </w:pPr>
      <w:rPr>
        <w:rFonts w:ascii="Symbol" w:hAnsi="Symbol"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4F91C72"/>
    <w:multiLevelType w:val="hybridMultilevel"/>
    <w:tmpl w:val="9F7E4C18"/>
    <w:lvl w:ilvl="0" w:tplc="61EC01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6AE1F58"/>
    <w:multiLevelType w:val="hybridMultilevel"/>
    <w:tmpl w:val="46D82530"/>
    <w:lvl w:ilvl="0" w:tplc="FFA893DE">
      <w:start w:val="1"/>
      <w:numFmt w:val="decimal"/>
      <w:pStyle w:val="a2"/>
      <w:lvlText w:val="%1"/>
      <w:lvlJc w:val="left"/>
      <w:pPr>
        <w:ind w:left="252"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C1154"/>
    <w:multiLevelType w:val="hybridMultilevel"/>
    <w:tmpl w:val="CB785E84"/>
    <w:lvl w:ilvl="0" w:tplc="5770EE4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10"/>
  </w:num>
  <w:num w:numId="2">
    <w:abstractNumId w:val="10"/>
    <w:lvlOverride w:ilvl="0">
      <w:startOverride w:val="1"/>
    </w:lvlOverride>
  </w:num>
  <w:num w:numId="3">
    <w:abstractNumId w:val="17"/>
  </w:num>
  <w:num w:numId="4">
    <w:abstractNumId w:val="17"/>
    <w:lvlOverride w:ilvl="0">
      <w:startOverride w:val="1"/>
    </w:lvlOverride>
  </w:num>
  <w:num w:numId="5">
    <w:abstractNumId w:val="6"/>
  </w:num>
  <w:num w:numId="6">
    <w:abstractNumId w:val="7"/>
  </w:num>
  <w:num w:numId="7">
    <w:abstractNumId w:val="15"/>
  </w:num>
  <w:num w:numId="8">
    <w:abstractNumId w:val="19"/>
  </w:num>
  <w:num w:numId="9">
    <w:abstractNumId w:val="3"/>
  </w:num>
  <w:num w:numId="10">
    <w:abstractNumId w:val="4"/>
  </w:num>
  <w:num w:numId="11">
    <w:abstractNumId w:val="14"/>
  </w:num>
  <w:num w:numId="12">
    <w:abstractNumId w:val="13"/>
  </w:num>
  <w:num w:numId="13">
    <w:abstractNumId w:val="11"/>
  </w:num>
  <w:num w:numId="14">
    <w:abstractNumId w:val="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6"/>
  </w:num>
  <w:num w:numId="19">
    <w:abstractNumId w:val="18"/>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05"/>
    <w:rsid w:val="000023BB"/>
    <w:rsid w:val="000D7169"/>
    <w:rsid w:val="00115A26"/>
    <w:rsid w:val="00140B5D"/>
    <w:rsid w:val="0014126F"/>
    <w:rsid w:val="001631A6"/>
    <w:rsid w:val="00190195"/>
    <w:rsid w:val="0022558F"/>
    <w:rsid w:val="00234556"/>
    <w:rsid w:val="0029656D"/>
    <w:rsid w:val="002A63A9"/>
    <w:rsid w:val="002B694E"/>
    <w:rsid w:val="002B6DA8"/>
    <w:rsid w:val="002D3519"/>
    <w:rsid w:val="003D5770"/>
    <w:rsid w:val="003E6CCD"/>
    <w:rsid w:val="0041270B"/>
    <w:rsid w:val="00481730"/>
    <w:rsid w:val="00497AA3"/>
    <w:rsid w:val="0050033D"/>
    <w:rsid w:val="0053083C"/>
    <w:rsid w:val="005A1F27"/>
    <w:rsid w:val="00631F12"/>
    <w:rsid w:val="00642077"/>
    <w:rsid w:val="00665313"/>
    <w:rsid w:val="006A24A5"/>
    <w:rsid w:val="006C32ED"/>
    <w:rsid w:val="00891C3E"/>
    <w:rsid w:val="008A0056"/>
    <w:rsid w:val="008F7F60"/>
    <w:rsid w:val="00945998"/>
    <w:rsid w:val="00A03B43"/>
    <w:rsid w:val="00A11984"/>
    <w:rsid w:val="00B70406"/>
    <w:rsid w:val="00BA6826"/>
    <w:rsid w:val="00C04EC8"/>
    <w:rsid w:val="00C23B74"/>
    <w:rsid w:val="00CA1F48"/>
    <w:rsid w:val="00D16758"/>
    <w:rsid w:val="00D40E05"/>
    <w:rsid w:val="00D4470B"/>
    <w:rsid w:val="00D76CAA"/>
    <w:rsid w:val="00EF13D6"/>
    <w:rsid w:val="00F80830"/>
    <w:rsid w:val="00FA75EE"/>
    <w:rsid w:val="00FE3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Words>
  <Characters>151</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2021-04-19T06:05:00Z</cp:lastPrinted>
  <dcterms:created xsi:type="dcterms:W3CDTF">2021-06-15T14:22:00Z</dcterms:created>
  <dcterms:modified xsi:type="dcterms:W3CDTF">2021-06-15T14:24:00Z</dcterms:modified>
</cp:coreProperties>
</file>